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mp" ContentType="image/png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D5E070" w14:textId="527D3AAD" w:rsidR="00F91A8A" w:rsidRDefault="00881A95" w:rsidP="00881A95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940D9E3" wp14:editId="41A5E7E1">
                <wp:simplePos x="0" y="0"/>
                <wp:positionH relativeFrom="column">
                  <wp:posOffset>3195955</wp:posOffset>
                </wp:positionH>
                <wp:positionV relativeFrom="paragraph">
                  <wp:posOffset>4358004</wp:posOffset>
                </wp:positionV>
                <wp:extent cx="47625" cy="1038225"/>
                <wp:effectExtent l="57150" t="19050" r="66675" b="47625"/>
                <wp:wrapNone/>
                <wp:docPr id="2" name="Rechte verbindingslijn met pij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625" cy="103822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047CE154" id="_x0000_t32" coordsize="21600,21600" o:spt="32" o:oned="t" path="m,l21600,21600e" filled="f">
                <v:path arrowok="t" fillok="f" o:connecttype="none"/>
                <o:lock v:ext="edit" shapetype="t"/>
              </v:shapetype>
              <v:shape id="Rechte verbindingslijn met pijl 2" o:spid="_x0000_s1026" type="#_x0000_t32" style="position:absolute;margin-left:251.65pt;margin-top:343.15pt;width:3.75pt;height:81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" strokecolor="red" strokeweight="2.25pt">
                <v:stroke endarrow="block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33B87C53" wp14:editId="47864F79">
            <wp:extent cx="5759450" cy="4839538"/>
            <wp:effectExtent l="0" t="0" r="0" b="0"/>
            <wp:docPr id="15" name="Afbeelding 15" descr="Afbeelding met schermopname, Luchtfotografie, kaart, teks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Afbeelding 2" descr="Afbeelding met schermopname, Luchtfotografie, kaart, tekst&#10;&#10;Automatisch gegenereerde beschrijvi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839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B083F6" w14:textId="11C35C4C" w:rsidR="00881A95" w:rsidRDefault="00881A95" w:rsidP="00881A95"/>
    <w:p w14:paraId="0EB8809E" w14:textId="7F71F42A" w:rsidR="00881A95" w:rsidRPr="00881A95" w:rsidRDefault="00881A95" w:rsidP="00881A95">
      <w:r>
        <w:rPr>
          <w:noProof/>
          <w:color w:val="0000FF"/>
          <w:sz w:val="24"/>
          <w:szCs w:val="24"/>
        </w:rPr>
        <w:drawing>
          <wp:inline distT="0" distB="0" distL="0" distR="0" wp14:anchorId="136BC8DB" wp14:editId="7BB2D8D5">
            <wp:extent cx="5760720" cy="1669415"/>
            <wp:effectExtent l="0" t="0" r="11430" b="6985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fbeelding 2"/>
                    <pic:cNvPicPr>
                      <a:picLocks noChangeAspect="1" noChangeArrowheads="1"/>
                    </pic:cNvPicPr>
                  </pic:nvPicPr>
                  <pic:blipFill>
                    <a:blip r:embed="rId7" r:link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66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81A95" w:rsidRPr="00881A95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3125EB" w14:textId="77777777" w:rsidR="00881A95" w:rsidRDefault="00881A95" w:rsidP="00F91A8A">
      <w:pPr>
        <w:spacing w:line="240" w:lineRule="auto"/>
      </w:pPr>
      <w:r>
        <w:separator/>
      </w:r>
    </w:p>
  </w:endnote>
  <w:endnote w:type="continuationSeparator" w:id="0">
    <w:p w14:paraId="09F517E9" w14:textId="77777777" w:rsidR="00881A95" w:rsidRDefault="00881A95" w:rsidP="00F91A8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FB611C" w14:textId="77777777" w:rsidR="00F91A8A" w:rsidRDefault="00F91A8A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A3EE08" w14:textId="77777777" w:rsidR="00F91A8A" w:rsidRDefault="00F91A8A">
    <w:pPr>
      <w:pStyle w:val="Voetteks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3100BD" w14:textId="77777777" w:rsidR="00F91A8A" w:rsidRDefault="00F91A8A">
    <w:pPr>
      <w:pStyle w:val="Voet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5102E83" w14:textId="77777777" w:rsidR="00881A95" w:rsidRDefault="00881A95" w:rsidP="00F91A8A">
      <w:pPr>
        <w:spacing w:line="240" w:lineRule="auto"/>
      </w:pPr>
      <w:r>
        <w:separator/>
      </w:r>
    </w:p>
  </w:footnote>
  <w:footnote w:type="continuationSeparator" w:id="0">
    <w:p w14:paraId="3277C16F" w14:textId="77777777" w:rsidR="00881A95" w:rsidRDefault="00881A95" w:rsidP="00F91A8A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4F887F" w14:textId="77777777" w:rsidR="00F91A8A" w:rsidRDefault="00F91A8A">
    <w:pPr>
      <w:pStyle w:val="Ko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3728D6" w14:textId="77777777" w:rsidR="00F91A8A" w:rsidRDefault="00F91A8A" w:rsidP="00F91A8A">
    <w:pPr>
      <w:pStyle w:val="Voetteks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C8A9F8" w14:textId="77777777" w:rsidR="00F91A8A" w:rsidRDefault="00F91A8A">
    <w:pPr>
      <w:pStyle w:val="Koptekst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81A95"/>
    <w:rsid w:val="000E27D1"/>
    <w:rsid w:val="00183BFF"/>
    <w:rsid w:val="00186254"/>
    <w:rsid w:val="005355A5"/>
    <w:rsid w:val="0063599E"/>
    <w:rsid w:val="00747D8B"/>
    <w:rsid w:val="007D034A"/>
    <w:rsid w:val="00881A95"/>
    <w:rsid w:val="00A34E58"/>
    <w:rsid w:val="00A9425F"/>
    <w:rsid w:val="00BA1B56"/>
    <w:rsid w:val="00C4694D"/>
    <w:rsid w:val="00F91A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32AA5C"/>
  <w15:chartTrackingRefBased/>
  <w15:docId w15:val="{27EC56CE-1D68-4B2A-8DB2-94E093751A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186254"/>
    <w:pPr>
      <w:spacing w:after="0" w:line="240" w:lineRule="atLeast"/>
    </w:pPr>
    <w:rPr>
      <w:sz w:val="20"/>
    </w:rPr>
  </w:style>
  <w:style w:type="paragraph" w:styleId="Kop1">
    <w:name w:val="heading 1"/>
    <w:basedOn w:val="Standaard"/>
    <w:next w:val="Standaard"/>
    <w:link w:val="Kop1Char"/>
    <w:uiPriority w:val="9"/>
    <w:qFormat/>
    <w:rsid w:val="00F91A8A"/>
    <w:pPr>
      <w:keepNext/>
      <w:keepLines/>
      <w:spacing w:after="240"/>
      <w:outlineLvl w:val="0"/>
    </w:pPr>
    <w:rPr>
      <w:rFonts w:eastAsiaTheme="majorEastAsia" w:cstheme="majorBidi"/>
      <w:b/>
      <w:bCs/>
      <w:sz w:val="30"/>
      <w:szCs w:val="2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F91A8A"/>
    <w:pPr>
      <w:keepNext/>
      <w:keepLines/>
      <w:spacing w:before="240" w:after="240"/>
      <w:outlineLvl w:val="1"/>
    </w:pPr>
    <w:rPr>
      <w:rFonts w:eastAsiaTheme="majorEastAsia" w:cstheme="majorBidi"/>
      <w:b/>
      <w:bCs/>
      <w:sz w:val="24"/>
      <w:szCs w:val="26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F91A8A"/>
    <w:pPr>
      <w:keepNext/>
      <w:keepLines/>
      <w:outlineLvl w:val="2"/>
    </w:pPr>
    <w:rPr>
      <w:rFonts w:eastAsiaTheme="majorEastAsia" w:cstheme="majorBidi"/>
      <w:bCs/>
      <w:i/>
    </w:rPr>
  </w:style>
  <w:style w:type="paragraph" w:styleId="Kop4">
    <w:name w:val="heading 4"/>
    <w:basedOn w:val="Standaard"/>
    <w:next w:val="Standaard"/>
    <w:link w:val="Kop4Char"/>
    <w:uiPriority w:val="9"/>
    <w:unhideWhenUsed/>
    <w:qFormat/>
    <w:rsid w:val="00F91A8A"/>
    <w:pPr>
      <w:keepNext/>
      <w:keepLines/>
      <w:outlineLvl w:val="3"/>
    </w:pPr>
    <w:rPr>
      <w:rFonts w:eastAsiaTheme="majorEastAsia" w:cstheme="majorBidi"/>
      <w:b/>
      <w:bCs/>
      <w:iCs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"/>
    <w:rsid w:val="00F91A8A"/>
    <w:rPr>
      <w:rFonts w:eastAsiaTheme="majorEastAsia" w:cstheme="majorBidi"/>
      <w:b/>
      <w:bCs/>
      <w:sz w:val="30"/>
      <w:szCs w:val="28"/>
    </w:rPr>
  </w:style>
  <w:style w:type="character" w:customStyle="1" w:styleId="Kop2Char">
    <w:name w:val="Kop 2 Char"/>
    <w:basedOn w:val="Standaardalinea-lettertype"/>
    <w:link w:val="Kop2"/>
    <w:uiPriority w:val="9"/>
    <w:rsid w:val="00F91A8A"/>
    <w:rPr>
      <w:rFonts w:eastAsiaTheme="majorEastAsia" w:cstheme="majorBidi"/>
      <w:b/>
      <w:bCs/>
      <w:sz w:val="24"/>
      <w:szCs w:val="26"/>
    </w:rPr>
  </w:style>
  <w:style w:type="character" w:customStyle="1" w:styleId="Kop3Char">
    <w:name w:val="Kop 3 Char"/>
    <w:basedOn w:val="Standaardalinea-lettertype"/>
    <w:link w:val="Kop3"/>
    <w:uiPriority w:val="9"/>
    <w:rsid w:val="00F91A8A"/>
    <w:rPr>
      <w:rFonts w:eastAsiaTheme="majorEastAsia" w:cstheme="majorBidi"/>
      <w:bCs/>
      <w:i/>
      <w:sz w:val="20"/>
    </w:rPr>
  </w:style>
  <w:style w:type="character" w:customStyle="1" w:styleId="Kop4Char">
    <w:name w:val="Kop 4 Char"/>
    <w:basedOn w:val="Standaardalinea-lettertype"/>
    <w:link w:val="Kop4"/>
    <w:uiPriority w:val="9"/>
    <w:rsid w:val="00F91A8A"/>
    <w:rPr>
      <w:rFonts w:eastAsiaTheme="majorEastAsia" w:cstheme="majorBidi"/>
      <w:b/>
      <w:bCs/>
      <w:iCs/>
      <w:sz w:val="20"/>
    </w:rPr>
  </w:style>
  <w:style w:type="paragraph" w:styleId="Koptekst">
    <w:name w:val="header"/>
    <w:basedOn w:val="Standaard"/>
    <w:link w:val="KoptekstChar"/>
    <w:uiPriority w:val="99"/>
    <w:unhideWhenUsed/>
    <w:rsid w:val="00F91A8A"/>
    <w:pPr>
      <w:tabs>
        <w:tab w:val="right" w:pos="9072"/>
      </w:tabs>
    </w:pPr>
    <w:rPr>
      <w:i/>
      <w:sz w:val="16"/>
    </w:rPr>
  </w:style>
  <w:style w:type="character" w:customStyle="1" w:styleId="KoptekstChar">
    <w:name w:val="Koptekst Char"/>
    <w:basedOn w:val="Standaardalinea-lettertype"/>
    <w:link w:val="Koptekst"/>
    <w:uiPriority w:val="99"/>
    <w:rsid w:val="00F91A8A"/>
    <w:rPr>
      <w:i/>
      <w:sz w:val="16"/>
    </w:rPr>
  </w:style>
  <w:style w:type="paragraph" w:styleId="Voettekst">
    <w:name w:val="footer"/>
    <w:basedOn w:val="Standaard"/>
    <w:link w:val="VoettekstChar"/>
    <w:uiPriority w:val="99"/>
    <w:unhideWhenUsed/>
    <w:rsid w:val="00F91A8A"/>
    <w:pPr>
      <w:tabs>
        <w:tab w:val="right" w:pos="9072"/>
      </w:tabs>
    </w:pPr>
    <w:rPr>
      <w:i/>
      <w:sz w:val="16"/>
    </w:rPr>
  </w:style>
  <w:style w:type="character" w:customStyle="1" w:styleId="VoettekstChar">
    <w:name w:val="Voettekst Char"/>
    <w:basedOn w:val="Standaardalinea-lettertype"/>
    <w:link w:val="Voettekst"/>
    <w:uiPriority w:val="99"/>
    <w:rsid w:val="00F91A8A"/>
    <w:rPr>
      <w:i/>
      <w:sz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cid:image002.png@01D9EB10.0DBD8AB0" TargetMode="External"/><Relationship Id="rId13" Type="http://schemas.openxmlformats.org/officeDocument/2006/relationships/header" Target="header3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oter" Target="footer2.xml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tmp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footnotes" Target="footnot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Metadata/LabelInfo.xml><?xml version="1.0" encoding="utf-8"?>
<clbl:labelList xmlns:clbl="http://schemas.microsoft.com/office/2020/mipLabelMetadata">
  <clbl:label id="{0ce80e9c-661b-453a-b52e-c00e4f65cc34}" enabled="1" method="Standard" siteId="{bbc3bd55-2812-4652-96ae-ce7932a2e8b5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Zijlmans, Michael</dc:creator>
  <cp:keywords/>
  <dc:description/>
  <cp:lastModifiedBy>Zijlmans, Michael</cp:lastModifiedBy>
  <cp:revision>1</cp:revision>
  <dcterms:created xsi:type="dcterms:W3CDTF">2023-09-21T09:33:00Z</dcterms:created>
  <dcterms:modified xsi:type="dcterms:W3CDTF">2023-09-21T09:40:00Z</dcterms:modified>
</cp:coreProperties>
</file>